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000F7" w14:textId="77777777" w:rsidR="00FC6AFE" w:rsidRDefault="00000000">
      <w:pPr>
        <w:spacing w:after="0"/>
        <w:jc w:val="center"/>
      </w:pPr>
      <w:r>
        <w:rPr>
          <w:b/>
          <w:color w:val="008C95"/>
          <w:sz w:val="21"/>
        </w:rPr>
        <w:t>AVVISO PUBBLICO “Pr@m-II-S”</w:t>
      </w:r>
    </w:p>
    <w:p w14:paraId="3491C6CB" w14:textId="563E81C6" w:rsidR="00FC6AFE" w:rsidRDefault="00000000">
      <w:pPr>
        <w:spacing w:after="20"/>
        <w:jc w:val="center"/>
      </w:pPr>
      <w:r>
        <w:rPr>
          <w:b/>
          <w:color w:val="163A5F"/>
          <w:sz w:val="36"/>
        </w:rPr>
        <w:t xml:space="preserve">SCHEDA </w:t>
      </w:r>
      <w:r w:rsidR="00DB077C">
        <w:rPr>
          <w:b/>
          <w:color w:val="163A5F"/>
          <w:sz w:val="36"/>
        </w:rPr>
        <w:t>di</w:t>
      </w:r>
      <w:r>
        <w:rPr>
          <w:b/>
          <w:color w:val="163A5F"/>
          <w:sz w:val="36"/>
        </w:rPr>
        <w:t xml:space="preserve"> PROGETTO</w:t>
      </w:r>
    </w:p>
    <w:p w14:paraId="57842306" w14:textId="4AF3CF13" w:rsidR="00FC6AFE" w:rsidRDefault="00000000">
      <w:pPr>
        <w:spacing w:after="80"/>
        <w:jc w:val="center"/>
        <w:rPr>
          <w:i/>
          <w:color w:val="008C95"/>
        </w:rPr>
      </w:pPr>
      <w:r>
        <w:rPr>
          <w:i/>
          <w:color w:val="008C95"/>
        </w:rPr>
        <w:t>Compilazione a cura dell’ente beneficiario</w:t>
      </w:r>
    </w:p>
    <w:p w14:paraId="35BB8132" w14:textId="7B93F2A5" w:rsidR="00DB077C" w:rsidRDefault="00DB077C" w:rsidP="00DB077C">
      <w:pPr>
        <w:spacing w:after="0" w:line="240" w:lineRule="auto"/>
      </w:pPr>
      <w:r w:rsidRPr="00DB077C">
        <w:t>Avvertenza per la pubblicazione. Inserire esclusivamente informazioni divulgabili. Non riportare dati personali o sensibili, informazioni sanitarie individuali, indirizzi privati, credenziali, dettagli di sicurezza, segreti commerciali o industriali, codice sorgente, algoritmi proprietari, know-how riservato o contenuti protetti da diritti di terzi non autorizzati.</w:t>
      </w:r>
    </w:p>
    <w:p w14:paraId="6C4A44BD" w14:textId="77777777" w:rsidR="00DB077C" w:rsidRDefault="00DB077C" w:rsidP="00DB077C">
      <w:pPr>
        <w:spacing w:after="0" w:line="240" w:lineRule="auto"/>
      </w:pPr>
    </w:p>
    <w:p w14:paraId="31D77E59" w14:textId="77777777" w:rsidR="00DB077C" w:rsidRDefault="00DB077C" w:rsidP="00DB077C">
      <w:pPr>
        <w:spacing w:after="0" w:line="240" w:lineRule="auto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28"/>
        <w:gridCol w:w="3288"/>
        <w:gridCol w:w="1871"/>
        <w:gridCol w:w="3147"/>
      </w:tblGrid>
      <w:tr w:rsidR="00FC6AFE" w14:paraId="38FF4234" w14:textId="77777777" w:rsidTr="00DB077C">
        <w:trPr>
          <w:cantSplit/>
          <w:jc w:val="center"/>
        </w:trPr>
        <w:tc>
          <w:tcPr>
            <w:tcW w:w="1928" w:type="dxa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shd w:val="clear" w:color="auto" w:fill="EAF0F7"/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741B0C31" w14:textId="77777777" w:rsidR="00FC6AFE" w:rsidRDefault="00000000" w:rsidP="00DB077C">
            <w:pPr>
              <w:spacing w:after="16" w:line="240" w:lineRule="auto"/>
            </w:pPr>
            <w:r>
              <w:rPr>
                <w:b/>
                <w:color w:val="163A5F"/>
                <w:sz w:val="16"/>
              </w:rPr>
              <w:t>Titolo del progetto</w:t>
            </w:r>
          </w:p>
        </w:tc>
        <w:tc>
          <w:tcPr>
            <w:tcW w:w="3288" w:type="dxa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shd w:val="clear" w:color="auto" w:fill="FFFFFF"/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4CAF98F4" w14:textId="29D894CD" w:rsidR="00FC6AFE" w:rsidRPr="00DB077C" w:rsidRDefault="00000000" w:rsidP="00DB077C">
            <w:pPr>
              <w:spacing w:after="16" w:line="240" w:lineRule="auto"/>
              <w:rPr>
                <w:i/>
                <w:iCs/>
              </w:rPr>
            </w:pPr>
            <w:r w:rsidRPr="00DB077C">
              <w:rPr>
                <w:i/>
                <w:iCs/>
                <w:color w:val="30363B"/>
                <w:sz w:val="16"/>
              </w:rPr>
              <w:t>[</w:t>
            </w:r>
            <w:r w:rsidR="00DB077C" w:rsidRPr="00DB077C">
              <w:rPr>
                <w:i/>
                <w:iCs/>
                <w:color w:val="30363B"/>
                <w:sz w:val="16"/>
              </w:rPr>
              <w:t>denominazione progetto]</w:t>
            </w:r>
          </w:p>
        </w:tc>
        <w:tc>
          <w:tcPr>
            <w:tcW w:w="1871" w:type="dxa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shd w:val="clear" w:color="auto" w:fill="EAF0F7"/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078BAAE0" w14:textId="77777777" w:rsidR="00FC6AFE" w:rsidRDefault="00000000" w:rsidP="00DB077C">
            <w:pPr>
              <w:spacing w:after="16" w:line="240" w:lineRule="auto"/>
            </w:pPr>
            <w:r>
              <w:rPr>
                <w:b/>
                <w:color w:val="163A5F"/>
                <w:sz w:val="16"/>
              </w:rPr>
              <w:t>Durata</w:t>
            </w:r>
          </w:p>
        </w:tc>
        <w:tc>
          <w:tcPr>
            <w:tcW w:w="3147" w:type="dxa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shd w:val="clear" w:color="auto" w:fill="FFFFFF"/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14270BE0" w14:textId="77777777" w:rsidR="00FC6AFE" w:rsidRPr="00DB077C" w:rsidRDefault="00000000" w:rsidP="00DB077C">
            <w:pPr>
              <w:spacing w:after="16" w:line="240" w:lineRule="auto"/>
              <w:rPr>
                <w:i/>
                <w:iCs/>
              </w:rPr>
            </w:pPr>
            <w:r w:rsidRPr="00DB077C">
              <w:rPr>
                <w:i/>
                <w:iCs/>
                <w:color w:val="30363B"/>
                <w:sz w:val="16"/>
              </w:rPr>
              <w:t>[n. mesi]</w:t>
            </w:r>
          </w:p>
        </w:tc>
      </w:tr>
      <w:tr w:rsidR="00FC6AFE" w14:paraId="56E9DDA0" w14:textId="77777777" w:rsidTr="00DB077C">
        <w:trPr>
          <w:cantSplit/>
          <w:jc w:val="center"/>
        </w:trPr>
        <w:tc>
          <w:tcPr>
            <w:tcW w:w="1928" w:type="dxa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shd w:val="clear" w:color="auto" w:fill="EAF0F7"/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339B96B7" w14:textId="77777777" w:rsidR="00FC6AFE" w:rsidRDefault="00000000" w:rsidP="00DB077C">
            <w:pPr>
              <w:spacing w:after="16" w:line="240" w:lineRule="auto"/>
            </w:pPr>
            <w:r>
              <w:rPr>
                <w:b/>
                <w:color w:val="163A5F"/>
                <w:sz w:val="16"/>
              </w:rPr>
              <w:t>Ente beneficiario/capofila</w:t>
            </w:r>
          </w:p>
        </w:tc>
        <w:tc>
          <w:tcPr>
            <w:tcW w:w="3288" w:type="dxa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shd w:val="clear" w:color="auto" w:fill="FFFFFF"/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72F1AB71" w14:textId="77777777" w:rsidR="00FC6AFE" w:rsidRPr="00DB077C" w:rsidRDefault="00000000" w:rsidP="00DB077C">
            <w:pPr>
              <w:spacing w:after="16" w:line="240" w:lineRule="auto"/>
              <w:rPr>
                <w:i/>
                <w:iCs/>
              </w:rPr>
            </w:pPr>
            <w:r w:rsidRPr="00DB077C">
              <w:rPr>
                <w:i/>
                <w:iCs/>
                <w:color w:val="30363B"/>
                <w:sz w:val="16"/>
              </w:rPr>
              <w:t>[denominazione e forma giuridica]</w:t>
            </w:r>
          </w:p>
        </w:tc>
        <w:tc>
          <w:tcPr>
            <w:tcW w:w="1871" w:type="dxa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shd w:val="clear" w:color="auto" w:fill="EAF0F7"/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3C4AFA66" w14:textId="77777777" w:rsidR="00FC6AFE" w:rsidRDefault="00000000" w:rsidP="00DB077C">
            <w:pPr>
              <w:spacing w:after="16" w:line="240" w:lineRule="auto"/>
            </w:pPr>
            <w:r>
              <w:rPr>
                <w:b/>
                <w:color w:val="163A5F"/>
                <w:sz w:val="16"/>
              </w:rPr>
              <w:t>Territorio interessato</w:t>
            </w:r>
          </w:p>
        </w:tc>
        <w:tc>
          <w:tcPr>
            <w:tcW w:w="3147" w:type="dxa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shd w:val="clear" w:color="auto" w:fill="FFFFFF"/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2374E7B5" w14:textId="77777777" w:rsidR="00FC6AFE" w:rsidRPr="00DB077C" w:rsidRDefault="00000000" w:rsidP="00DB077C">
            <w:pPr>
              <w:spacing w:after="16" w:line="240" w:lineRule="auto"/>
              <w:rPr>
                <w:i/>
                <w:iCs/>
              </w:rPr>
            </w:pPr>
            <w:r w:rsidRPr="00DB077C">
              <w:rPr>
                <w:i/>
                <w:iCs/>
                <w:color w:val="30363B"/>
                <w:sz w:val="16"/>
              </w:rPr>
              <w:t>[Comuni, Municipi, Ambiti o area regionale]</w:t>
            </w:r>
          </w:p>
        </w:tc>
      </w:tr>
      <w:tr w:rsidR="00FC6AFE" w14:paraId="41EDE76D" w14:textId="77777777" w:rsidTr="00DB077C">
        <w:trPr>
          <w:cantSplit/>
          <w:jc w:val="center"/>
        </w:trPr>
        <w:tc>
          <w:tcPr>
            <w:tcW w:w="1928" w:type="dxa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shd w:val="clear" w:color="auto" w:fill="EAF0F7"/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64E818EA" w14:textId="1E6F7574" w:rsidR="00FC6AFE" w:rsidRDefault="00000000" w:rsidP="00DB077C">
            <w:pPr>
              <w:spacing w:after="16" w:line="240" w:lineRule="auto"/>
            </w:pPr>
            <w:r>
              <w:rPr>
                <w:b/>
                <w:color w:val="163A5F"/>
                <w:sz w:val="16"/>
              </w:rPr>
              <w:t>ATS/partenariato</w:t>
            </w:r>
            <w:r w:rsidR="00E17EAE">
              <w:rPr>
                <w:b/>
                <w:color w:val="163A5F"/>
                <w:sz w:val="16"/>
              </w:rPr>
              <w:t xml:space="preserve"> (eventuale)</w:t>
            </w:r>
          </w:p>
        </w:tc>
        <w:tc>
          <w:tcPr>
            <w:tcW w:w="3288" w:type="dxa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shd w:val="clear" w:color="auto" w:fill="FFFFFF"/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3710C863" w14:textId="460801C2" w:rsidR="00FC6AFE" w:rsidRPr="00DB077C" w:rsidRDefault="00000000" w:rsidP="00DB077C">
            <w:pPr>
              <w:spacing w:after="16" w:line="240" w:lineRule="auto"/>
              <w:rPr>
                <w:i/>
                <w:iCs/>
              </w:rPr>
            </w:pPr>
            <w:r w:rsidRPr="00DB077C">
              <w:rPr>
                <w:i/>
                <w:iCs/>
                <w:color w:val="30363B"/>
                <w:sz w:val="16"/>
              </w:rPr>
              <w:t>[denominazioni de</w:t>
            </w:r>
            <w:r w:rsidR="00E17EAE">
              <w:rPr>
                <w:i/>
                <w:iCs/>
                <w:color w:val="30363B"/>
                <w:sz w:val="16"/>
              </w:rPr>
              <w:t xml:space="preserve">gli ETS </w:t>
            </w:r>
            <w:r w:rsidRPr="00DB077C">
              <w:rPr>
                <w:i/>
                <w:iCs/>
                <w:color w:val="30363B"/>
                <w:sz w:val="16"/>
              </w:rPr>
              <w:t>i component]</w:t>
            </w:r>
          </w:p>
        </w:tc>
        <w:tc>
          <w:tcPr>
            <w:tcW w:w="1871" w:type="dxa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shd w:val="clear" w:color="auto" w:fill="EAF0F7"/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19E44FB7" w14:textId="77777777" w:rsidR="00FC6AFE" w:rsidRDefault="00000000" w:rsidP="00DB077C">
            <w:pPr>
              <w:spacing w:after="16" w:line="240" w:lineRule="auto"/>
            </w:pPr>
            <w:r>
              <w:rPr>
                <w:b/>
                <w:color w:val="163A5F"/>
                <w:sz w:val="16"/>
              </w:rPr>
              <w:t>Sito o pagina informativa</w:t>
            </w:r>
          </w:p>
        </w:tc>
        <w:tc>
          <w:tcPr>
            <w:tcW w:w="3147" w:type="dxa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shd w:val="clear" w:color="auto" w:fill="FFFFFF"/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66D2D979" w14:textId="77777777" w:rsidR="00FC6AFE" w:rsidRPr="00DB077C" w:rsidRDefault="00000000" w:rsidP="00DB077C">
            <w:pPr>
              <w:spacing w:after="16" w:line="240" w:lineRule="auto"/>
              <w:rPr>
                <w:i/>
                <w:iCs/>
              </w:rPr>
            </w:pPr>
            <w:r w:rsidRPr="00DB077C">
              <w:rPr>
                <w:i/>
                <w:iCs/>
                <w:color w:val="30363B"/>
                <w:sz w:val="16"/>
              </w:rPr>
              <w:t>[eventuale URL pubblico]</w:t>
            </w:r>
          </w:p>
        </w:tc>
      </w:tr>
      <w:tr w:rsidR="00FC6AFE" w14:paraId="2B26FFB0" w14:textId="77777777" w:rsidTr="00DB077C">
        <w:trPr>
          <w:cantSplit/>
          <w:jc w:val="center"/>
        </w:trPr>
        <w:tc>
          <w:tcPr>
            <w:tcW w:w="1928" w:type="dxa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shd w:val="clear" w:color="auto" w:fill="EAF0F7"/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5ED40CB9" w14:textId="77777777" w:rsidR="00FC6AFE" w:rsidRDefault="00000000" w:rsidP="00DB077C">
            <w:pPr>
              <w:spacing w:after="16" w:line="240" w:lineRule="auto"/>
            </w:pPr>
            <w:r>
              <w:rPr>
                <w:b/>
                <w:color w:val="163A5F"/>
                <w:sz w:val="16"/>
              </w:rPr>
              <w:t>Costo complessivo</w:t>
            </w:r>
          </w:p>
        </w:tc>
        <w:tc>
          <w:tcPr>
            <w:tcW w:w="3288" w:type="dxa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shd w:val="clear" w:color="auto" w:fill="FFFFFF"/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07F90408" w14:textId="42D58244" w:rsidR="00FC6AFE" w:rsidRPr="00DB077C" w:rsidRDefault="00000000" w:rsidP="00DB077C">
            <w:pPr>
              <w:spacing w:after="16" w:line="240" w:lineRule="auto"/>
              <w:rPr>
                <w:i/>
                <w:iCs/>
              </w:rPr>
            </w:pPr>
            <w:r w:rsidRPr="00DB077C">
              <w:rPr>
                <w:i/>
                <w:iCs/>
                <w:color w:val="30363B"/>
                <w:sz w:val="16"/>
              </w:rPr>
              <w:t>€ [importo</w:t>
            </w:r>
            <w:r w:rsidR="00DB077C" w:rsidRPr="00DB077C">
              <w:rPr>
                <w:i/>
                <w:iCs/>
                <w:color w:val="30363B"/>
                <w:sz w:val="16"/>
              </w:rPr>
              <w:t xml:space="preserve"> pubblico + cofinanziamento eventuale</w:t>
            </w:r>
            <w:r w:rsidRPr="00DB077C">
              <w:rPr>
                <w:i/>
                <w:iCs/>
                <w:color w:val="30363B"/>
                <w:sz w:val="16"/>
              </w:rPr>
              <w:t>]</w:t>
            </w:r>
          </w:p>
        </w:tc>
        <w:tc>
          <w:tcPr>
            <w:tcW w:w="1871" w:type="dxa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shd w:val="clear" w:color="auto" w:fill="EAF0F7"/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771C4CD1" w14:textId="77777777" w:rsidR="00FC6AFE" w:rsidRDefault="00000000" w:rsidP="00DB077C">
            <w:pPr>
              <w:spacing w:after="16" w:line="240" w:lineRule="auto"/>
            </w:pPr>
            <w:r>
              <w:rPr>
                <w:b/>
                <w:color w:val="163A5F"/>
                <w:sz w:val="16"/>
              </w:rPr>
              <w:t>Contributo pubblico concesso</w:t>
            </w:r>
          </w:p>
        </w:tc>
        <w:tc>
          <w:tcPr>
            <w:tcW w:w="3147" w:type="dxa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shd w:val="clear" w:color="auto" w:fill="FFFFFF"/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13BBEAAF" w14:textId="00121CF8" w:rsidR="00FC6AFE" w:rsidRPr="00DB077C" w:rsidRDefault="00000000" w:rsidP="00DB077C">
            <w:pPr>
              <w:spacing w:after="16" w:line="240" w:lineRule="auto"/>
              <w:rPr>
                <w:i/>
                <w:iCs/>
              </w:rPr>
            </w:pPr>
            <w:r w:rsidRPr="00DB077C">
              <w:rPr>
                <w:i/>
                <w:iCs/>
                <w:color w:val="30363B"/>
                <w:sz w:val="16"/>
              </w:rPr>
              <w:t>€ [importo</w:t>
            </w:r>
            <w:r w:rsidR="00DB077C" w:rsidRPr="00DB077C">
              <w:rPr>
                <w:i/>
                <w:iCs/>
                <w:color w:val="30363B"/>
                <w:sz w:val="16"/>
              </w:rPr>
              <w:t xml:space="preserve"> contributo pubblico</w:t>
            </w:r>
            <w:r w:rsidRPr="00DB077C">
              <w:rPr>
                <w:i/>
                <w:iCs/>
                <w:color w:val="30363B"/>
                <w:sz w:val="16"/>
              </w:rPr>
              <w:t>]</w:t>
            </w:r>
          </w:p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6"/>
        <w:gridCol w:w="10196"/>
        <w:gridCol w:w="54"/>
      </w:tblGrid>
      <w:tr w:rsidR="00FC6AFE" w14:paraId="18969BDF" w14:textId="77777777" w:rsidTr="00DB077C">
        <w:trPr>
          <w:gridAfter w:val="1"/>
          <w:wAfter w:w="54" w:type="dxa"/>
          <w:jc w:val="center"/>
        </w:trPr>
        <w:tc>
          <w:tcPr>
            <w:tcW w:w="10262" w:type="dxa"/>
            <w:gridSpan w:val="2"/>
            <w:tcBorders>
              <w:top w:val="single" w:sz="6" w:space="0" w:color="163A5F"/>
              <w:left w:val="single" w:sz="6" w:space="0" w:color="163A5F"/>
              <w:bottom w:val="single" w:sz="6" w:space="0" w:color="163A5F"/>
              <w:right w:val="single" w:sz="6" w:space="0" w:color="163A5F"/>
            </w:tcBorders>
            <w:shd w:val="clear" w:color="auto" w:fill="163A5F"/>
            <w:tcMar>
              <w:top w:w="50" w:type="dxa"/>
              <w:left w:w="75" w:type="dxa"/>
              <w:bottom w:w="45" w:type="dxa"/>
              <w:right w:w="75" w:type="dxa"/>
            </w:tcMar>
          </w:tcPr>
          <w:p w14:paraId="32A5AACF" w14:textId="31FB6020" w:rsidR="00FC6AFE" w:rsidRDefault="00DB077C" w:rsidP="00DB077C">
            <w:pPr>
              <w:spacing w:after="0"/>
            </w:pPr>
            <w:r>
              <w:rPr>
                <w:b/>
                <w:color w:val="FFFFFF"/>
                <w:sz w:val="22"/>
              </w:rPr>
              <w:t>1</w:t>
            </w:r>
            <w:r w:rsidR="00000000">
              <w:rPr>
                <w:b/>
                <w:color w:val="FFFFFF"/>
                <w:sz w:val="22"/>
              </w:rPr>
              <w:t xml:space="preserve">. IL PROGETTO IN </w:t>
            </w:r>
            <w:proofErr w:type="gramStart"/>
            <w:r w:rsidR="00000000">
              <w:rPr>
                <w:b/>
                <w:color w:val="FFFFFF"/>
                <w:sz w:val="22"/>
              </w:rPr>
              <w:t>BREVE</w:t>
            </w:r>
            <w:r w:rsidR="00000000">
              <w:rPr>
                <w:i/>
                <w:color w:val="FFFFFF"/>
                <w:sz w:val="15"/>
              </w:rPr>
              <w:t xml:space="preserve">  |</w:t>
            </w:r>
            <w:proofErr w:type="gramEnd"/>
            <w:r w:rsidR="00000000">
              <w:rPr>
                <w:i/>
                <w:color w:val="FFFFFF"/>
                <w:sz w:val="15"/>
              </w:rPr>
              <w:t xml:space="preserve">  descrizione comprensibile anche ai non addetti ai lavori</w:t>
            </w:r>
          </w:p>
        </w:tc>
      </w:tr>
      <w:tr w:rsidR="00FC6AFE" w14:paraId="7878D544" w14:textId="77777777" w:rsidTr="00DB077C">
        <w:tblPrEx>
          <w:jc w:val="left"/>
          <w:tblInd w:w="9" w:type="dxa"/>
        </w:tblPrEx>
        <w:trPr>
          <w:gridBefore w:val="1"/>
          <w:wBefore w:w="66" w:type="dxa"/>
        </w:trPr>
        <w:tc>
          <w:tcPr>
            <w:tcW w:w="10250" w:type="dxa"/>
            <w:gridSpan w:val="2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shd w:val="clear" w:color="auto" w:fill="FFFFFF"/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64E6773A" w14:textId="77777777" w:rsidR="00FC6AFE" w:rsidRDefault="00000000" w:rsidP="00DB077C">
            <w:pPr>
              <w:spacing w:after="16" w:line="240" w:lineRule="auto"/>
            </w:pPr>
            <w:r>
              <w:rPr>
                <w:i/>
                <w:color w:val="666666"/>
                <w:sz w:val="17"/>
              </w:rPr>
              <w:t>[Descrivere in modo chiaro che cosa viene finanziato, quale problema o bisogno affronta il progetto e quale cambiamento intende produrre. Evitare formule generiche e linguaggio eccessivamente tecnico. Massimo 1.200 caratteri spazi inclusi.]</w:t>
            </w:r>
          </w:p>
        </w:tc>
      </w:tr>
      <w:tr w:rsidR="00FC6AFE" w14:paraId="3A513A97" w14:textId="77777777" w:rsidTr="00DB077C">
        <w:trPr>
          <w:gridAfter w:val="1"/>
          <w:wAfter w:w="54" w:type="dxa"/>
          <w:jc w:val="center"/>
        </w:trPr>
        <w:tc>
          <w:tcPr>
            <w:tcW w:w="10262" w:type="dxa"/>
            <w:gridSpan w:val="2"/>
            <w:tcBorders>
              <w:top w:val="single" w:sz="6" w:space="0" w:color="163A5F"/>
              <w:left w:val="single" w:sz="6" w:space="0" w:color="163A5F"/>
              <w:bottom w:val="single" w:sz="6" w:space="0" w:color="163A5F"/>
              <w:right w:val="single" w:sz="6" w:space="0" w:color="163A5F"/>
            </w:tcBorders>
            <w:shd w:val="clear" w:color="auto" w:fill="163A5F"/>
            <w:tcMar>
              <w:top w:w="50" w:type="dxa"/>
              <w:left w:w="75" w:type="dxa"/>
              <w:bottom w:w="45" w:type="dxa"/>
              <w:right w:w="75" w:type="dxa"/>
            </w:tcMar>
          </w:tcPr>
          <w:p w14:paraId="1AFEC17B" w14:textId="03DC510D" w:rsidR="00FC6AFE" w:rsidRDefault="00DB077C" w:rsidP="00DB077C">
            <w:pPr>
              <w:spacing w:after="0"/>
            </w:pPr>
            <w:r>
              <w:rPr>
                <w:b/>
                <w:color w:val="FFFFFF"/>
                <w:sz w:val="22"/>
              </w:rPr>
              <w:t>2</w:t>
            </w:r>
            <w:r w:rsidR="00000000">
              <w:rPr>
                <w:b/>
                <w:color w:val="FFFFFF"/>
                <w:sz w:val="22"/>
              </w:rPr>
              <w:t xml:space="preserve">. DESTINATARI E MODALITÀ DI </w:t>
            </w:r>
            <w:proofErr w:type="gramStart"/>
            <w:r w:rsidR="00000000">
              <w:rPr>
                <w:b/>
                <w:color w:val="FFFFFF"/>
                <w:sz w:val="22"/>
              </w:rPr>
              <w:t>ACCESSO</w:t>
            </w:r>
            <w:r w:rsidR="00000000">
              <w:rPr>
                <w:i/>
                <w:color w:val="FFFFFF"/>
                <w:sz w:val="15"/>
              </w:rPr>
              <w:t xml:space="preserve">  |</w:t>
            </w:r>
            <w:proofErr w:type="gramEnd"/>
            <w:r w:rsidR="00000000">
              <w:rPr>
                <w:i/>
                <w:color w:val="FFFFFF"/>
                <w:sz w:val="15"/>
              </w:rPr>
              <w:t xml:space="preserve">  chi beneficia delle attività e come viene coinvolto</w:t>
            </w:r>
          </w:p>
        </w:tc>
      </w:tr>
    </w:tbl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80"/>
        <w:gridCol w:w="5004"/>
      </w:tblGrid>
      <w:tr w:rsidR="00FC6AFE" w14:paraId="24B76309" w14:textId="77777777" w:rsidTr="00DB077C">
        <w:trPr>
          <w:jc w:val="center"/>
        </w:trPr>
        <w:tc>
          <w:tcPr>
            <w:tcW w:w="5280" w:type="dxa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shd w:val="clear" w:color="auto" w:fill="008C95"/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59418174" w14:textId="77777777" w:rsidR="00FC6AFE" w:rsidRDefault="00000000" w:rsidP="00DB077C">
            <w:pPr>
              <w:spacing w:after="16" w:line="240" w:lineRule="auto"/>
              <w:jc w:val="center"/>
            </w:pPr>
            <w:r>
              <w:rPr>
                <w:b/>
                <w:color w:val="FFFFFF"/>
                <w:sz w:val="17"/>
              </w:rPr>
              <w:t>Destinatari</w:t>
            </w:r>
          </w:p>
        </w:tc>
        <w:tc>
          <w:tcPr>
            <w:tcW w:w="5004" w:type="dxa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shd w:val="clear" w:color="auto" w:fill="008C95"/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41102DBC" w14:textId="77777777" w:rsidR="00FC6AFE" w:rsidRDefault="00000000" w:rsidP="00DB077C">
            <w:pPr>
              <w:spacing w:after="16" w:line="240" w:lineRule="auto"/>
              <w:jc w:val="center"/>
            </w:pPr>
            <w:r>
              <w:rPr>
                <w:b/>
                <w:color w:val="FFFFFF"/>
                <w:sz w:val="17"/>
              </w:rPr>
              <w:t>Individuazione e accesso alle attività</w:t>
            </w:r>
          </w:p>
        </w:tc>
      </w:tr>
      <w:tr w:rsidR="00FC6AFE" w14:paraId="096EB9D5" w14:textId="77777777" w:rsidTr="00DB077C">
        <w:trPr>
          <w:jc w:val="center"/>
        </w:trPr>
        <w:tc>
          <w:tcPr>
            <w:tcW w:w="5280" w:type="dxa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2A5F0CAA" w14:textId="2FFC95A9" w:rsidR="00FC6AFE" w:rsidRDefault="00000000" w:rsidP="00DB077C">
            <w:pPr>
              <w:spacing w:after="16" w:line="240" w:lineRule="auto"/>
            </w:pPr>
            <w:r>
              <w:rPr>
                <w:i/>
                <w:color w:val="666666"/>
                <w:sz w:val="16"/>
              </w:rPr>
              <w:t xml:space="preserve">[Indicare tipologie e numero indicativo dei destinatari diretti e indiretti, senza descrivere singoli casi o condizioni personali </w:t>
            </w:r>
            <w:proofErr w:type="gramStart"/>
            <w:r>
              <w:rPr>
                <w:i/>
                <w:color w:val="666666"/>
                <w:sz w:val="16"/>
              </w:rPr>
              <w:t>identificabili..</w:t>
            </w:r>
            <w:proofErr w:type="gramEnd"/>
            <w:r>
              <w:rPr>
                <w:i/>
                <w:color w:val="666666"/>
                <w:sz w:val="16"/>
              </w:rPr>
              <w:t>]</w:t>
            </w:r>
          </w:p>
        </w:tc>
        <w:tc>
          <w:tcPr>
            <w:tcW w:w="5004" w:type="dxa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1B7598AC" w14:textId="056F8533" w:rsidR="00FC6AFE" w:rsidRDefault="00000000" w:rsidP="00DB077C">
            <w:pPr>
              <w:spacing w:after="16" w:line="240" w:lineRule="auto"/>
            </w:pPr>
            <w:r>
              <w:rPr>
                <w:i/>
                <w:color w:val="666666"/>
                <w:sz w:val="16"/>
              </w:rPr>
              <w:t>[Spiegare sinteticamente come le persone possono essere individuate, orientate o coinvolte. Indicare eventuale gratuità, criteri pubblici e canali informativi.]</w:t>
            </w:r>
          </w:p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"/>
        <w:gridCol w:w="10286"/>
        <w:gridCol w:w="6"/>
      </w:tblGrid>
      <w:tr w:rsidR="00FC6AFE" w14:paraId="2013EFC2" w14:textId="77777777" w:rsidTr="00DB077C">
        <w:trPr>
          <w:gridAfter w:val="1"/>
          <w:wAfter w:w="6" w:type="dxa"/>
          <w:jc w:val="center"/>
        </w:trPr>
        <w:tc>
          <w:tcPr>
            <w:tcW w:w="10318" w:type="dxa"/>
            <w:gridSpan w:val="2"/>
            <w:tcBorders>
              <w:top w:val="single" w:sz="6" w:space="0" w:color="163A5F"/>
              <w:left w:val="single" w:sz="6" w:space="0" w:color="163A5F"/>
              <w:bottom w:val="single" w:sz="6" w:space="0" w:color="163A5F"/>
              <w:right w:val="single" w:sz="6" w:space="0" w:color="163A5F"/>
            </w:tcBorders>
            <w:shd w:val="clear" w:color="auto" w:fill="163A5F"/>
            <w:tcMar>
              <w:top w:w="50" w:type="dxa"/>
              <w:left w:w="75" w:type="dxa"/>
              <w:bottom w:w="45" w:type="dxa"/>
              <w:right w:w="75" w:type="dxa"/>
            </w:tcMar>
          </w:tcPr>
          <w:p w14:paraId="7B8E605E" w14:textId="18126781" w:rsidR="00FC6AFE" w:rsidRDefault="00DB077C" w:rsidP="00DB077C">
            <w:pPr>
              <w:spacing w:after="0"/>
            </w:pPr>
            <w:r>
              <w:rPr>
                <w:b/>
                <w:color w:val="FFFFFF"/>
                <w:sz w:val="22"/>
              </w:rPr>
              <w:t>3</w:t>
            </w:r>
            <w:r w:rsidR="00000000">
              <w:rPr>
                <w:b/>
                <w:color w:val="FFFFFF"/>
                <w:sz w:val="22"/>
              </w:rPr>
              <w:t xml:space="preserve">. TECNOLOGIE, INNOVAZIONE E INTELLIGENZA </w:t>
            </w:r>
            <w:proofErr w:type="gramStart"/>
            <w:r w:rsidR="00000000">
              <w:rPr>
                <w:b/>
                <w:color w:val="FFFFFF"/>
                <w:sz w:val="22"/>
              </w:rPr>
              <w:t>ARTIFICIALE</w:t>
            </w:r>
            <w:r w:rsidR="00000000">
              <w:rPr>
                <w:i/>
                <w:color w:val="FFFFFF"/>
                <w:sz w:val="15"/>
              </w:rPr>
              <w:t xml:space="preserve">  |</w:t>
            </w:r>
            <w:proofErr w:type="gramEnd"/>
            <w:r w:rsidR="00000000">
              <w:rPr>
                <w:i/>
                <w:color w:val="FFFFFF"/>
                <w:sz w:val="15"/>
              </w:rPr>
              <w:t xml:space="preserve">  descrizione divulgativa e non riservata</w:t>
            </w:r>
          </w:p>
        </w:tc>
      </w:tr>
      <w:tr w:rsidR="00FC6AFE" w14:paraId="6955E507" w14:textId="77777777" w:rsidTr="00DB077C">
        <w:tblPrEx>
          <w:jc w:val="left"/>
          <w:tblInd w:w="43" w:type="dxa"/>
        </w:tblPrEx>
        <w:trPr>
          <w:gridBefore w:val="1"/>
          <w:wBefore w:w="32" w:type="dxa"/>
        </w:trPr>
        <w:tc>
          <w:tcPr>
            <w:tcW w:w="10292" w:type="dxa"/>
            <w:gridSpan w:val="2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shd w:val="clear" w:color="auto" w:fill="FFFFFF"/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37E1B7D3" w14:textId="31F5E128" w:rsidR="00FC6AFE" w:rsidRDefault="00000000" w:rsidP="00DB077C">
            <w:pPr>
              <w:spacing w:after="16" w:line="240" w:lineRule="auto"/>
            </w:pPr>
            <w:r>
              <w:rPr>
                <w:i/>
                <w:color w:val="666666"/>
                <w:sz w:val="16"/>
              </w:rPr>
              <w:t xml:space="preserve">[Descrivere le tecnologie e, ove previste, le applicazioni di intelligenza artificiale impiegate, chiarendo a quale bisogno rispondono e quale utilità producono per i destinatari. Non inserire architetture riservate, specifiche di sicurezza, codice, dataset non pubblici, algoritmi proprietari o informazioni commercialmente sensibili. </w:t>
            </w:r>
          </w:p>
        </w:tc>
      </w:tr>
      <w:tr w:rsidR="00FC6AFE" w14:paraId="2766F5EE" w14:textId="77777777" w:rsidTr="00DB077C">
        <w:trPr>
          <w:gridAfter w:val="1"/>
          <w:wAfter w:w="6" w:type="dxa"/>
          <w:jc w:val="center"/>
        </w:trPr>
        <w:tc>
          <w:tcPr>
            <w:tcW w:w="10318" w:type="dxa"/>
            <w:gridSpan w:val="2"/>
            <w:tcBorders>
              <w:top w:val="single" w:sz="6" w:space="0" w:color="163A5F"/>
              <w:left w:val="single" w:sz="6" w:space="0" w:color="163A5F"/>
              <w:bottom w:val="single" w:sz="6" w:space="0" w:color="163A5F"/>
              <w:right w:val="single" w:sz="6" w:space="0" w:color="163A5F"/>
            </w:tcBorders>
            <w:shd w:val="clear" w:color="auto" w:fill="163A5F"/>
            <w:tcMar>
              <w:top w:w="50" w:type="dxa"/>
              <w:left w:w="75" w:type="dxa"/>
              <w:bottom w:w="45" w:type="dxa"/>
              <w:right w:w="75" w:type="dxa"/>
            </w:tcMar>
          </w:tcPr>
          <w:p w14:paraId="7D00EBE7" w14:textId="3C9883B1" w:rsidR="00FC6AFE" w:rsidRDefault="00DB077C" w:rsidP="00DB077C">
            <w:pPr>
              <w:spacing w:after="0"/>
            </w:pPr>
            <w:r>
              <w:rPr>
                <w:b/>
                <w:color w:val="FFFFFF"/>
                <w:sz w:val="22"/>
              </w:rPr>
              <w:t>4</w:t>
            </w:r>
            <w:r w:rsidR="00000000">
              <w:rPr>
                <w:b/>
                <w:color w:val="FFFFFF"/>
                <w:sz w:val="22"/>
              </w:rPr>
              <w:t xml:space="preserve">. RISULTATI ATTESI E IMPATTO </w:t>
            </w:r>
            <w:proofErr w:type="gramStart"/>
            <w:r w:rsidR="00000000">
              <w:rPr>
                <w:b/>
                <w:color w:val="FFFFFF"/>
                <w:sz w:val="22"/>
              </w:rPr>
              <w:t>SOCIALE</w:t>
            </w:r>
            <w:r w:rsidR="00000000">
              <w:rPr>
                <w:i/>
                <w:color w:val="FFFFFF"/>
                <w:sz w:val="15"/>
              </w:rPr>
              <w:t xml:space="preserve">  |</w:t>
            </w:r>
            <w:proofErr w:type="gramEnd"/>
            <w:r w:rsidR="00000000">
              <w:rPr>
                <w:i/>
                <w:color w:val="FFFFFF"/>
                <w:sz w:val="15"/>
              </w:rPr>
              <w:t xml:space="preserve">  benefici misurabili per persone e comunità</w:t>
            </w:r>
          </w:p>
        </w:tc>
      </w:tr>
    </w:tbl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347"/>
      </w:tblGrid>
      <w:tr w:rsidR="00DB077C" w14:paraId="5725BBA1" w14:textId="77777777" w:rsidTr="00DB077C">
        <w:trPr>
          <w:jc w:val="center"/>
        </w:trPr>
        <w:tc>
          <w:tcPr>
            <w:tcW w:w="10347" w:type="dxa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shd w:val="clear" w:color="auto" w:fill="008C95"/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694D5794" w14:textId="5376E6DD" w:rsidR="00DB077C" w:rsidRDefault="00DB077C" w:rsidP="00DB077C">
            <w:pPr>
              <w:spacing w:after="16" w:line="240" w:lineRule="auto"/>
              <w:jc w:val="center"/>
            </w:pPr>
            <w:r>
              <w:rPr>
                <w:b/>
                <w:color w:val="FFFFFF"/>
                <w:sz w:val="17"/>
              </w:rPr>
              <w:t>Risultati attesi</w:t>
            </w:r>
          </w:p>
        </w:tc>
      </w:tr>
      <w:tr w:rsidR="00DB077C" w14:paraId="0844245B" w14:textId="77777777" w:rsidTr="00DB077C">
        <w:trPr>
          <w:jc w:val="center"/>
        </w:trPr>
        <w:tc>
          <w:tcPr>
            <w:tcW w:w="10347" w:type="dxa"/>
            <w:tcBorders>
              <w:top w:val="single" w:sz="4" w:space="0" w:color="B8C1C9"/>
              <w:left w:val="single" w:sz="4" w:space="0" w:color="B8C1C9"/>
              <w:bottom w:val="single" w:sz="4" w:space="0" w:color="B8C1C9"/>
              <w:right w:val="single" w:sz="4" w:space="0" w:color="B8C1C9"/>
            </w:tcBorders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43F0CF0E" w14:textId="5E7BC951" w:rsidR="00DB077C" w:rsidRDefault="00DB077C" w:rsidP="00DB077C">
            <w:pPr>
              <w:spacing w:after="16" w:line="240" w:lineRule="auto"/>
            </w:pPr>
            <w:r>
              <w:rPr>
                <w:i/>
                <w:color w:val="666666"/>
                <w:sz w:val="16"/>
              </w:rPr>
              <w:t>[Indicare in sintesi principali cambiamenti attesi per i destinatari e il territorio]</w:t>
            </w:r>
          </w:p>
        </w:tc>
      </w:tr>
    </w:tbl>
    <w:p w14:paraId="2A26F3CF" w14:textId="77777777" w:rsidR="00DB077C" w:rsidRDefault="00DB077C"/>
    <w:p w14:paraId="5E6AD9A8" w14:textId="77777777" w:rsidR="00DB077C" w:rsidRDefault="00DB077C"/>
    <w:tbl>
      <w:tblPr>
        <w:tblW w:w="0" w:type="auto"/>
        <w:tblInd w:w="65" w:type="dxa"/>
        <w:tblLook w:val="04A0" w:firstRow="1" w:lastRow="0" w:firstColumn="1" w:lastColumn="0" w:noHBand="0" w:noVBand="1"/>
      </w:tblPr>
      <w:tblGrid>
        <w:gridCol w:w="10311"/>
      </w:tblGrid>
      <w:tr w:rsidR="00FC6AFE" w14:paraId="1C46AC75" w14:textId="77777777" w:rsidTr="00DB077C">
        <w:tc>
          <w:tcPr>
            <w:tcW w:w="10311" w:type="dxa"/>
            <w:tcBorders>
              <w:top w:val="single" w:sz="6" w:space="0" w:color="008C95"/>
              <w:left w:val="single" w:sz="6" w:space="0" w:color="008C95"/>
              <w:bottom w:val="single" w:sz="6" w:space="0" w:color="008C95"/>
              <w:right w:val="single" w:sz="6" w:space="0" w:color="008C95"/>
            </w:tcBorders>
            <w:shd w:val="clear" w:color="auto" w:fill="EAF4F5"/>
            <w:tcMar>
              <w:top w:w="45" w:type="dxa"/>
              <w:left w:w="65" w:type="dxa"/>
              <w:bottom w:w="45" w:type="dxa"/>
              <w:right w:w="65" w:type="dxa"/>
            </w:tcMar>
          </w:tcPr>
          <w:p w14:paraId="15709D13" w14:textId="3FA79A46" w:rsidR="00FC6AFE" w:rsidRDefault="00000000" w:rsidP="00DB077C">
            <w:r>
              <w:rPr>
                <w:b/>
                <w:color w:val="163A5F"/>
                <w:sz w:val="16"/>
              </w:rPr>
              <w:t xml:space="preserve">Dichiarazione dell’ente beneficiario. </w:t>
            </w:r>
            <w:r>
              <w:rPr>
                <w:color w:val="30363B"/>
                <w:sz w:val="16"/>
              </w:rPr>
              <w:t>L’ente attesta che le informazioni inserite nella presente scheda sono corrette, pertinenti alla descrizione del progetto e idonee alla pubblicazione. Dichiara inoltre di avere escluso dati personali o sensibili, segreti commerciali o industriali, informazioni di sicurezza, contenuti coperti da riservatezza e materiali protetti da diritti di proprietà intellettuale di terzi privi di autorizzazione alla diffusione.</w:t>
            </w:r>
          </w:p>
        </w:tc>
      </w:tr>
    </w:tbl>
    <w:p w14:paraId="5E52D414" w14:textId="77777777" w:rsidR="003543C9" w:rsidRDefault="003543C9" w:rsidP="00DB077C"/>
    <w:sectPr w:rsidR="003543C9" w:rsidSect="00DB077C">
      <w:headerReference w:type="default" r:id="rId8"/>
      <w:footerReference w:type="default" r:id="rId9"/>
      <w:pgSz w:w="11906" w:h="16838"/>
      <w:pgMar w:top="709" w:right="849" w:bottom="652" w:left="765" w:header="255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698A4" w14:textId="77777777" w:rsidR="003543C9" w:rsidRDefault="003543C9">
      <w:pPr>
        <w:spacing w:after="0" w:line="240" w:lineRule="auto"/>
      </w:pPr>
      <w:r>
        <w:separator/>
      </w:r>
    </w:p>
  </w:endnote>
  <w:endnote w:type="continuationSeparator" w:id="0">
    <w:p w14:paraId="5DBC12FD" w14:textId="77777777" w:rsidR="003543C9" w:rsidRDefault="00354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88EC2" w14:textId="77777777" w:rsidR="00FC6AFE" w:rsidRDefault="00000000">
    <w:pPr>
      <w:pStyle w:val="Pidipagina"/>
      <w:jc w:val="center"/>
    </w:pPr>
    <w:r>
      <w:rPr>
        <w:i/>
        <w:color w:val="666666"/>
        <w:sz w:val="14"/>
      </w:rPr>
      <w:t>Scheda pubblica di sintesi del progetto - informazioni destinate alla pubblicazione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F5F55" w14:textId="77777777" w:rsidR="003543C9" w:rsidRDefault="003543C9">
      <w:pPr>
        <w:spacing w:after="0" w:line="240" w:lineRule="auto"/>
      </w:pPr>
      <w:r>
        <w:separator/>
      </w:r>
    </w:p>
  </w:footnote>
  <w:footnote w:type="continuationSeparator" w:id="0">
    <w:p w14:paraId="7B9F7A7E" w14:textId="77777777" w:rsidR="003543C9" w:rsidRDefault="00354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09"/>
      <w:gridCol w:w="3209"/>
      <w:gridCol w:w="3210"/>
    </w:tblGrid>
    <w:tr w:rsidR="00DB077C" w14:paraId="49C90477" w14:textId="77777777" w:rsidTr="002E0FB2">
      <w:tc>
        <w:tcPr>
          <w:tcW w:w="3209" w:type="dxa"/>
        </w:tcPr>
        <w:p w14:paraId="047FECE3" w14:textId="77777777" w:rsidR="00DB077C" w:rsidRDefault="00DB077C" w:rsidP="00DB077C">
          <w:pPr>
            <w:pStyle w:val="Intestazione"/>
            <w:ind w:left="22" w:hanging="22"/>
            <w:jc w:val="both"/>
          </w:pPr>
          <w:r>
            <w:rPr>
              <w:noProof/>
            </w:rPr>
            <w:drawing>
              <wp:inline distT="0" distB="0" distL="0" distR="0" wp14:anchorId="3FBD2551" wp14:editId="564D7755">
                <wp:extent cx="1790700" cy="495300"/>
                <wp:effectExtent l="0" t="0" r="0" b="0"/>
                <wp:docPr id="222635409" name="Immagine 222635409" descr="Immagine che contiene Carattere, logo, Elementi grafici, design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96007586" name="Immagine 796007586" descr="Immagine che contiene Carattere, logo, Elementi grafici, design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9" w:type="dxa"/>
        </w:tcPr>
        <w:p w14:paraId="3AAF675A" w14:textId="77777777" w:rsidR="00DB077C" w:rsidRDefault="00DB077C" w:rsidP="00DB077C">
          <w:pPr>
            <w:pStyle w:val="Intestazione"/>
            <w:jc w:val="center"/>
          </w:pPr>
          <w:r w:rsidRPr="003448DD">
            <w:rPr>
              <w:rFonts w:ascii="Verdana" w:hAnsi="Verdana"/>
              <w:b/>
              <w:bCs/>
              <w:noProof/>
              <w:color w:val="002060"/>
              <w:sz w:val="28"/>
              <w:szCs w:val="28"/>
            </w:rPr>
            <w:drawing>
              <wp:inline distT="0" distB="0" distL="0" distR="0" wp14:anchorId="74E7C8B9" wp14:editId="7B0C6108">
                <wp:extent cx="619125" cy="621224"/>
                <wp:effectExtent l="38100" t="38100" r="28575" b="45720"/>
                <wp:docPr id="528675266" name="Immagine 3" descr="Immagine che contiene Elementi grafici, Carattere, clipart, grafica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22973245" name="Immagine 3" descr="Immagine che contiene Elementi grafici, Carattere, clipart, grafica&#10;&#10;Il contenuto generato dall'IA potrebbe non essere corretto.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7068" cy="629193"/>
                        </a:xfrm>
                        <a:prstGeom prst="rect">
                          <a:avLst/>
                        </a:prstGeom>
                        <a:ln w="2222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</w:tcPr>
        <w:p w14:paraId="761CCBF2" w14:textId="77777777" w:rsidR="00DB077C" w:rsidRDefault="00DB077C" w:rsidP="00DB077C">
          <w:pPr>
            <w:pStyle w:val="Intestazione"/>
            <w:ind w:left="706" w:firstLine="3"/>
            <w:jc w:val="center"/>
          </w:pPr>
          <w:r>
            <w:rPr>
              <w:b/>
              <w:bCs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24F36B9D" wp14:editId="29743BAE">
                <wp:simplePos x="0" y="0"/>
                <wp:positionH relativeFrom="margin">
                  <wp:posOffset>1118870</wp:posOffset>
                </wp:positionH>
                <wp:positionV relativeFrom="paragraph">
                  <wp:posOffset>26670</wp:posOffset>
                </wp:positionV>
                <wp:extent cx="819150" cy="674659"/>
                <wp:effectExtent l="0" t="0" r="0" b="0"/>
                <wp:wrapNone/>
                <wp:docPr id="872465139" name="Immagine 872465139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Logo&#10;&#10;Description automatically generated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9150" cy="6746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15B9CCFC" w14:textId="75923173" w:rsidR="00FC6AFE" w:rsidRPr="00DB077C" w:rsidRDefault="00FC6AFE" w:rsidP="00DB077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7CC2ED3"/>
    <w:multiLevelType w:val="hybridMultilevel"/>
    <w:tmpl w:val="3000D7D8"/>
    <w:lvl w:ilvl="0" w:tplc="1240690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6336376">
    <w:abstractNumId w:val="8"/>
  </w:num>
  <w:num w:numId="2" w16cid:durableId="672531877">
    <w:abstractNumId w:val="6"/>
  </w:num>
  <w:num w:numId="3" w16cid:durableId="1453942959">
    <w:abstractNumId w:val="5"/>
  </w:num>
  <w:num w:numId="4" w16cid:durableId="1302885314">
    <w:abstractNumId w:val="4"/>
  </w:num>
  <w:num w:numId="5" w16cid:durableId="2104259124">
    <w:abstractNumId w:val="7"/>
  </w:num>
  <w:num w:numId="6" w16cid:durableId="81265582">
    <w:abstractNumId w:val="3"/>
  </w:num>
  <w:num w:numId="7" w16cid:durableId="1872650475">
    <w:abstractNumId w:val="2"/>
  </w:num>
  <w:num w:numId="8" w16cid:durableId="1447894984">
    <w:abstractNumId w:val="1"/>
  </w:num>
  <w:num w:numId="9" w16cid:durableId="423234919">
    <w:abstractNumId w:val="0"/>
  </w:num>
  <w:num w:numId="10" w16cid:durableId="5786344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62108"/>
    <w:rsid w:val="0029639D"/>
    <w:rsid w:val="00326F90"/>
    <w:rsid w:val="003543C9"/>
    <w:rsid w:val="00AA1D8D"/>
    <w:rsid w:val="00B47730"/>
    <w:rsid w:val="00CB0664"/>
    <w:rsid w:val="00DB077C"/>
    <w:rsid w:val="00E17EAE"/>
    <w:rsid w:val="00FC693F"/>
    <w:rsid w:val="00FC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535411"/>
  <w14:defaultImageDpi w14:val="300"/>
  <w15:docId w15:val="{1E23A034-E6D3-4390-8AF3-9823413DC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rFonts w:ascii="Aptos Display" w:eastAsia="Aptos Display" w:hAnsi="Aptos Display"/>
      <w:sz w:val="18"/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Scheda pubblica di sintesi del progetto - Avviso Pr@m-II-S</vt:lpstr>
      <vt:lpstr/>
    </vt:vector>
  </TitlesOfParts>
  <Manager/>
  <Company/>
  <LinksUpToDate>false</LinksUpToDate>
  <CharactersWithSpaces>2767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pubblica di sintesi del progetto - Avviso Pr@m-II-S</dc:title>
  <dc:subject>Format pubblico per enti beneficiari</dc:subject>
  <dc:creator>Regione Lazio - Direzione regionale Inclusione Sociale</dc:creator>
  <cp:keywords>Pr@m-II-S, progetto, trasparenza, pubblicazione, sintesi</cp:keywords>
  <dc:description>Modello privo di dati personali; compilazione a cura dell’ente beneficiario.</dc:description>
  <cp:lastModifiedBy>Carlo Caprari</cp:lastModifiedBy>
  <cp:revision>2</cp:revision>
  <dcterms:created xsi:type="dcterms:W3CDTF">2026-07-22T12:59:00Z</dcterms:created>
  <dcterms:modified xsi:type="dcterms:W3CDTF">2026-07-22T12:59:00Z</dcterms:modified>
  <cp:category/>
</cp:coreProperties>
</file>